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6756E873" wp14:textId="77777777">
      <w:pPr>
        <w:pStyle w:val="Title"/>
      </w:pPr>
      <w:r>
        <w:t>CARTA DE INTENCIÓN DE PARTICIPACIÓN</w:t>
      </w:r>
    </w:p>
    <w:p xmlns:wp14="http://schemas.microsoft.com/office/word/2010/wordml" w14:paraId="7C032150" wp14:textId="02EBE520">
      <w:r w:rsidR="78715365">
        <w:rPr/>
        <w:t>[LUGAR], [FECHA]</w:t>
      </w:r>
      <w:r>
        <w:br/>
      </w:r>
    </w:p>
    <w:p xmlns:wp14="http://schemas.microsoft.com/office/word/2010/wordml" w14:paraId="5061482D" wp14:textId="77777777">
      <w:r>
        <w:t>Señores:</w:t>
      </w:r>
      <w:r>
        <w:br/>
      </w:r>
      <w:r>
        <w:t>YPFB TRANSPORTE S.A.</w:t>
      </w:r>
      <w:r>
        <w:br/>
      </w:r>
      <w:r>
        <w:t>Presente.-</w:t>
      </w:r>
      <w:r>
        <w:br/>
      </w:r>
    </w:p>
    <w:p xmlns:wp14="http://schemas.microsoft.com/office/word/2010/wordml" w14:paraId="3CAEC674" wp14:textId="77777777">
      <w:r>
        <w:t>Ref.: Carta de Intención de Participación</w:t>
      </w:r>
      <w:r>
        <w:br/>
      </w:r>
      <w:r>
        <w:t>LICITACIÓN N° 50000005809</w:t>
      </w:r>
      <w:r>
        <w:br/>
      </w:r>
      <w:r>
        <w:t>“ADQUISICIÓN DE PLATAFORMA DE MONITOREO, ANÁLISIS Y RESPUESTA DE SEGURIDAD DE LA INFORMACIÓN CON GESTIÓN OPERATIVA CONTINUA”</w:t>
      </w:r>
      <w:r>
        <w:br/>
      </w:r>
    </w:p>
    <w:p xmlns:wp14="http://schemas.microsoft.com/office/word/2010/wordml" w14:paraId="5D7B48AE" wp14:textId="77777777">
      <w:r>
        <w:t>De nuestra mayor consideración:</w:t>
      </w:r>
      <w:r>
        <w:br/>
      </w:r>
    </w:p>
    <w:p xmlns:wp14="http://schemas.microsoft.com/office/word/2010/wordml" w14:paraId="73665AAE" wp14:textId="77777777">
      <w:r>
        <w:t>Mediante la presente, la empresa [NOMBRE DE LA EMPRESA], con NIT [NIT], representada por [NOMBRE DEL REPRESENTANTE LEGAL], expresa su interés de participar en la licitación indicada.</w:t>
      </w:r>
    </w:p>
    <w:p xmlns:wp14="http://schemas.microsoft.com/office/word/2010/wordml" w14:paraId="0B3E5046" wp14:textId="6817098C">
      <w:r w:rsidRPr="6C8BED6B" w:rsidR="6C8BED6B">
        <w:rPr>
          <w:lang w:val="es-ES"/>
        </w:rPr>
        <w:t>Asimismo</w:t>
      </w:r>
      <w:r w:rsidRPr="6C8BED6B" w:rsidR="6C8BED6B">
        <w:rPr>
          <w:lang w:val="es-ES"/>
        </w:rPr>
        <w:t xml:space="preserve">, </w:t>
      </w:r>
      <w:r w:rsidRPr="6C8BED6B" w:rsidR="6C8BED6B">
        <w:rPr>
          <w:lang w:val="es-ES"/>
        </w:rPr>
        <w:t>declaramos</w:t>
      </w:r>
      <w:r w:rsidRPr="6C8BED6B" w:rsidR="6C8BED6B">
        <w:rPr>
          <w:lang w:val="es-ES"/>
        </w:rPr>
        <w:t xml:space="preserve"> </w:t>
      </w:r>
      <w:r w:rsidRPr="6C8BED6B" w:rsidR="6C8BED6B">
        <w:rPr>
          <w:lang w:val="es-ES"/>
        </w:rPr>
        <w:t>que</w:t>
      </w:r>
      <w:r w:rsidRPr="6C8BED6B" w:rsidR="6C8BED6B">
        <w:rPr>
          <w:lang w:val="es-ES"/>
        </w:rPr>
        <w:t>:</w:t>
      </w:r>
    </w:p>
    <w:p xmlns:wp14="http://schemas.microsoft.com/office/word/2010/wordml" w14:paraId="4FE238E4" wp14:textId="6A829C0F">
      <w:r>
        <w:br/>
      </w:r>
      <w:r w:rsidRPr="6C8BED6B" w:rsidR="6C8BED6B">
        <w:rPr>
          <w:lang w:val="es-ES"/>
        </w:rPr>
        <w:t xml:space="preserve">1. Hemos </w:t>
      </w:r>
      <w:r w:rsidRPr="6C8BED6B" w:rsidR="6C8BED6B">
        <w:rPr>
          <w:lang w:val="es-ES"/>
        </w:rPr>
        <w:t>tomado</w:t>
      </w:r>
      <w:r w:rsidRPr="6C8BED6B" w:rsidR="6C8BED6B">
        <w:rPr>
          <w:lang w:val="es-ES"/>
        </w:rPr>
        <w:t xml:space="preserve"> </w:t>
      </w:r>
      <w:r w:rsidRPr="6C8BED6B" w:rsidR="6C8BED6B">
        <w:rPr>
          <w:lang w:val="es-ES"/>
        </w:rPr>
        <w:t>conocimiento</w:t>
      </w:r>
      <w:r w:rsidRPr="6C8BED6B" w:rsidR="6C8BED6B">
        <w:rPr>
          <w:lang w:val="es-ES"/>
        </w:rPr>
        <w:t xml:space="preserve"> del </w:t>
      </w:r>
      <w:r w:rsidRPr="6C8BED6B" w:rsidR="6C8BED6B">
        <w:rPr>
          <w:lang w:val="es-ES"/>
        </w:rPr>
        <w:t>proceso</w:t>
      </w:r>
      <w:r w:rsidRPr="6C8BED6B" w:rsidR="6C8BED6B">
        <w:rPr>
          <w:lang w:val="es-ES"/>
        </w:rPr>
        <w:t xml:space="preserve"> de </w:t>
      </w:r>
      <w:r w:rsidRPr="6C8BED6B" w:rsidR="6C8BED6B">
        <w:rPr>
          <w:lang w:val="es-ES"/>
        </w:rPr>
        <w:t>contratación</w:t>
      </w:r>
      <w:r w:rsidRPr="6C8BED6B" w:rsidR="6C8BED6B">
        <w:rPr>
          <w:lang w:val="es-ES"/>
        </w:rPr>
        <w:t>.</w:t>
      </w:r>
      <w:r>
        <w:br/>
      </w:r>
      <w:r w:rsidRPr="6C8BED6B" w:rsidR="6C8BED6B">
        <w:rPr>
          <w:lang w:val="es-ES"/>
        </w:rPr>
        <w:t xml:space="preserve">2. </w:t>
      </w:r>
      <w:r w:rsidRPr="6C8BED6B" w:rsidR="6C8BED6B">
        <w:rPr>
          <w:lang w:val="es-ES"/>
        </w:rPr>
        <w:t>Solicitamos</w:t>
      </w:r>
      <w:r w:rsidRPr="6C8BED6B" w:rsidR="6C8BED6B">
        <w:rPr>
          <w:lang w:val="es-ES"/>
        </w:rPr>
        <w:t xml:space="preserve"> </w:t>
      </w:r>
      <w:r w:rsidRPr="6C8BED6B" w:rsidR="6C8BED6B">
        <w:rPr>
          <w:lang w:val="es-ES"/>
        </w:rPr>
        <w:t>acceso</w:t>
      </w:r>
      <w:r w:rsidRPr="6C8BED6B" w:rsidR="6C8BED6B">
        <w:rPr>
          <w:lang w:val="es-ES"/>
        </w:rPr>
        <w:t xml:space="preserve"> al Anexo </w:t>
      </w:r>
      <w:r w:rsidRPr="6C8BED6B" w:rsidR="6C8BED6B">
        <w:rPr>
          <w:lang w:val="es-ES"/>
        </w:rPr>
        <w:t>N°</w:t>
      </w:r>
      <w:r w:rsidRPr="6C8BED6B" w:rsidR="6C8BED6B">
        <w:rPr>
          <w:lang w:val="es-ES"/>
        </w:rPr>
        <w:t xml:space="preserve"> 2.</w:t>
      </w:r>
      <w:r>
        <w:br/>
      </w:r>
      <w:r w:rsidRPr="6C8BED6B" w:rsidR="6C8BED6B">
        <w:rPr>
          <w:lang w:val="es-ES"/>
        </w:rPr>
        <w:t xml:space="preserve">3. Nos </w:t>
      </w:r>
      <w:r w:rsidRPr="6C8BED6B" w:rsidR="6C8BED6B">
        <w:rPr>
          <w:lang w:val="es-ES"/>
        </w:rPr>
        <w:t>comprometemos</w:t>
      </w:r>
      <w:r w:rsidRPr="6C8BED6B" w:rsidR="6C8BED6B">
        <w:rPr>
          <w:lang w:val="es-ES"/>
        </w:rPr>
        <w:t xml:space="preserve"> a </w:t>
      </w:r>
      <w:r w:rsidRPr="6C8BED6B" w:rsidR="6C8BED6B">
        <w:rPr>
          <w:lang w:val="es-ES"/>
        </w:rPr>
        <w:t>firmar</w:t>
      </w:r>
      <w:r w:rsidRPr="6C8BED6B" w:rsidR="6C8BED6B">
        <w:rPr>
          <w:lang w:val="es-ES"/>
        </w:rPr>
        <w:t xml:space="preserve"> </w:t>
      </w:r>
      <w:r w:rsidRPr="6C8BED6B" w:rsidR="6C8BED6B">
        <w:rPr>
          <w:lang w:val="es-ES"/>
        </w:rPr>
        <w:t>el</w:t>
      </w:r>
      <w:r w:rsidRPr="6C8BED6B" w:rsidR="6C8BED6B">
        <w:rPr>
          <w:lang w:val="es-ES"/>
        </w:rPr>
        <w:t xml:space="preserve"> NDA </w:t>
      </w:r>
      <w:r w:rsidRPr="6C8BED6B" w:rsidR="6C8BED6B">
        <w:rPr>
          <w:lang w:val="es-ES"/>
        </w:rPr>
        <w:t>correspondiente</w:t>
      </w:r>
      <w:r w:rsidRPr="6C8BED6B" w:rsidR="6C8BED6B">
        <w:rPr>
          <w:lang w:val="es-ES"/>
        </w:rPr>
        <w:t>.</w:t>
      </w:r>
      <w:r>
        <w:br/>
      </w:r>
      <w:r w:rsidRPr="6C8BED6B" w:rsidR="6C8BED6B">
        <w:rPr>
          <w:lang w:val="es-ES"/>
        </w:rPr>
        <w:t>4. Contacto: [Nombre, Cargo, Email, Teléfono].</w:t>
      </w:r>
    </w:p>
    <w:p xmlns:wp14="http://schemas.microsoft.com/office/word/2010/wordml" w14:paraId="26BA13D9" wp14:textId="77777777">
      <w:r>
        <w:br/>
      </w:r>
      <w:r>
        <w:t>Atentamente,</w:t>
      </w:r>
      <w:r>
        <w:br/>
      </w:r>
      <w:r>
        <w:br/>
      </w:r>
      <w:r>
        <w:t>[FIRMA]</w:t>
      </w:r>
      <w:r>
        <w:br/>
      </w:r>
      <w:r>
        <w:br/>
      </w:r>
      <w:r>
        <w:t>----------------------------------</w:t>
      </w:r>
      <w:r>
        <w:br/>
      </w:r>
      <w:r>
        <w:t>[NOMBRE]</w:t>
      </w:r>
      <w:r>
        <w:br/>
      </w:r>
      <w:r>
        <w:t>[CARGO]</w:t>
      </w:r>
      <w:r>
        <w:br/>
      </w:r>
      <w:r>
        <w:t>[EMPRESA]</w:t>
      </w:r>
    </w:p>
    <w:sectPr w:rsidRPr="0006063C" w:rsidR="00FC693F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proofState w:spelling="clean" w:grammar="dirty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3BD1D28"/>
    <w:rsid w:val="6C8BED6B"/>
    <w:rsid w:val="7871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67573C41-7F3C-4E9A-8F85-D4BC0ED362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microsoft.com/office/2007/relationships/stylesWithEffects" Target="stylesWithEffects.xml" Id="rId4" /><Relationship Type="http://schemas.openxmlformats.org/officeDocument/2006/relationships/settings" Target="settings.xml" Id="rId5" /><Relationship Type="http://schemas.openxmlformats.org/officeDocument/2006/relationships/webSettings" Target="webSettings.xml" Id="rId6" /><Relationship Type="http://schemas.openxmlformats.org/officeDocument/2006/relationships/fontTable" Target="fontTable.xml" Id="rId7" /><Relationship Type="http://schemas.openxmlformats.org/officeDocument/2006/relationships/theme" Target="theme/theme1.xml" Id="rId8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Renan Layme</lastModifiedBy>
  <revision>2</revision>
  <dcterms:created xsi:type="dcterms:W3CDTF">2013-12-23T23:15:00.0000000Z</dcterms:created>
  <dcterms:modified xsi:type="dcterms:W3CDTF">2026-05-21T19:30:51.7567573Z</dcterms:modified>
  <category/>
</coreProperties>
</file>